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MOSAIC PHP 8.1 bis 8.4 Kompatibilit?tspr?fung</w:t>
      </w:r>
    </w:p>
    <w:p>
      <w:r>
        <w:t>Pr?fdatum: 03.04.2026</w:t>
      </w:r>
    </w:p>
    <w:p>
      <w:r>
        <w:t>Pr?fumfang: C:\xampp\htdocs\iss\_pgm und alle Unterordner (200 PHP-Dateien).</w:t>
      </w:r>
    </w:p>
    <w:p>
      <w:r>
        <w:t>Methode: Syntaxpr?fung mit php -l unter PHP 8.1.25 plus statischer Scan auf bekannte Kompatibilit?tsrisiken f?r PHP 8.1 bis 8.4.</w:t>
      </w:r>
    </w:p>
    <w:p>
      <w:pPr>
        <w:pStyle w:val="Heading2"/>
      </w:pPr>
      <w:r>
        <w:t>Ergebnis</w:t>
      </w:r>
    </w:p>
    <w:p>
      <w:r>
        <w:t>Es wurden drei konkrete Problemstellen gefunden: zwei harte Parse-Fehler und eine ab PHP 8.2 deprecierte Funktion.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Datei</w:t>
            </w:r>
          </w:p>
        </w:tc>
        <w:tc>
          <w:tcPr>
            <w:tcW w:type="dxa" w:w="2160"/>
          </w:tcPr>
          <w:p>
            <w:r>
              <w:t>Zeile</w:t>
            </w:r>
          </w:p>
        </w:tc>
        <w:tc>
          <w:tcPr>
            <w:tcW w:type="dxa" w:w="2160"/>
          </w:tcPr>
          <w:p>
            <w:r>
              <w:t>Befund</w:t>
            </w:r>
          </w:p>
        </w:tc>
        <w:tc>
          <w:tcPr>
            <w:tcW w:type="dxa" w:w="2160"/>
          </w:tcPr>
          <w:p>
            <w:r>
              <w:t>Bewertung</w:t>
            </w:r>
          </w:p>
        </w:tc>
      </w:tr>
      <w:tr>
        <w:tc>
          <w:tcPr>
            <w:tcW w:type="dxa" w:w="2160"/>
          </w:tcPr>
          <w:p>
            <w:r>
              <w:t>_pgm\\admin\\sc_convert_02_grid.php</w:t>
            </w:r>
          </w:p>
        </w:tc>
        <w:tc>
          <w:tcPr>
            <w:tcW w:type="dxa" w:w="2160"/>
          </w:tcPr>
          <w:p>
            <w:r>
              <w:t>3748</w:t>
            </w:r>
          </w:p>
        </w:tc>
        <w:tc>
          <w:tcPr>
            <w:tcW w:type="dxa" w:w="2160"/>
          </w:tcPr>
          <w:p>
            <w:r>
              <w:t>Parse-Fehler: In der erzeugten PHP-Konfiguration endet ein String vor dem throw-Statement, dadurch trifft der Parser auf den Bezeichner "Konnte" an einer unzul?ssigen Stelle.</w:t>
            </w:r>
          </w:p>
        </w:tc>
        <w:tc>
          <w:tcPr>
            <w:tcW w:type="dxa" w:w="2160"/>
          </w:tcPr>
          <w:p>
            <w:r>
              <w:t>Nicht lauff?hig unter PHP 8.1 bis 8.4.</w:t>
            </w:r>
          </w:p>
        </w:tc>
      </w:tr>
      <w:tr>
        <w:tc>
          <w:tcPr>
            <w:tcW w:type="dxa" w:w="2160"/>
          </w:tcPr>
          <w:p>
            <w:r>
              <w:t>_pgm\\KI Agent\\example_form_function.php</w:t>
            </w:r>
          </w:p>
        </w:tc>
        <w:tc>
          <w:tcPr>
            <w:tcW w:type="dxa" w:w="2160"/>
          </w:tcPr>
          <w:p>
            <w:r>
              <w:t>37</w:t>
            </w:r>
          </w:p>
        </w:tc>
        <w:tc>
          <w:tcPr>
            <w:tcW w:type="dxa" w:w="2160"/>
          </w:tcPr>
          <w:p>
            <w:r>
              <w:t>Parse-Fehler: Zuweisungen auf Null-Coalescing-Ausdr?cke wie ($row[... ] ?? ... ) = ... sind in PHP ung?ltig.</w:t>
            </w:r>
          </w:p>
        </w:tc>
        <w:tc>
          <w:tcPr>
            <w:tcW w:type="dxa" w:w="2160"/>
          </w:tcPr>
          <w:p>
            <w:r>
              <w:t>Nicht lauff?higes Beispiel unter PHP 8.1 bis 8.4.</w:t>
            </w:r>
          </w:p>
        </w:tc>
      </w:tr>
      <w:tr>
        <w:tc>
          <w:tcPr>
            <w:tcW w:type="dxa" w:w="2160"/>
          </w:tcPr>
          <w:p>
            <w:r>
              <w:t>_pgm\\admin\\sc_convert_04_menu.php</w:t>
            </w:r>
          </w:p>
        </w:tc>
        <w:tc>
          <w:tcPr>
            <w:tcW w:type="dxa" w:w="2160"/>
          </w:tcPr>
          <w:p>
            <w:r>
              <w:t>242</w:t>
            </w:r>
          </w:p>
        </w:tc>
        <w:tc>
          <w:tcPr>
            <w:tcW w:type="dxa" w:w="2160"/>
          </w:tcPr>
          <w:p>
            <w:r>
              <w:t>Verwendung von utf8_decode(). Diese Funktion ist seit PHP 8.2 deprecated und erzeugt Warnungen in 8.2 bis 8.4.</w:t>
            </w:r>
          </w:p>
        </w:tc>
        <w:tc>
          <w:tcPr>
            <w:tcW w:type="dxa" w:w="2160"/>
          </w:tcPr>
          <w:p>
            <w:r>
              <w:t>Sollte durch mb_convert_encoding() oder iconv() ersetzt werden.</w:t>
            </w:r>
          </w:p>
        </w:tc>
      </w:tr>
    </w:tbl>
    <w:p>
      <w:pPr>
        <w:pStyle w:val="Heading2"/>
      </w:pPr>
      <w:r>
        <w:t>Zusatzhinweise</w:t>
      </w:r>
    </w:p>
    <w:p>
      <w:r>
        <w:t>Im statischen Scan wurden keine weiteren Treffer f?r entfernte Altfunktionen wie each(), create_function(), mysql_*(), split() oder FILTER_SANITIZE_STRING gefunden.</w:t>
      </w:r>
    </w:p>
    <w:p>
      <w:r>
        <w:t>Ein vollst?ndiger Laufzeittest aller Module unter PHP 8.2, 8.3 und 8.4 war nicht Teil dieser Pr?fung. Der Bericht dokumentiert deshalb sichere Treffer aus Syntax- und Quelltextanalyse.</w:t>
      </w:r>
    </w:p>
    <w:p>
      <w:r>
        <w:br w:type="page"/>
      </w:r>
    </w:p>
    <w:p>
      <w:pPr>
        <w:pStyle w:val="Heading1"/>
      </w:pPr>
      <w:r>
        <w:t>Anhang: Runner-Stand im Kern</w:t>
      </w:r>
    </w:p>
    <w:p>
      <w:pPr/>
      <w:r>
        <w:t>Stand April 2026 gilt im MOSAIC-Kern ein einheitliches Runner-Schema. Die Dateien grid.php, form.php und egrid.php bleiben die drei generischen CRUD-Runner. Alle anderen fachlichen Runner verwenden konsequent das Praefix show_.</w:t>
      </w:r>
    </w:p>
    <w:p>
      <w:pPr>
        <w:pStyle w:val="ListBullet"/>
      </w:pPr>
      <w:r>
        <w:t>Kanonische Spezialrunner sind unter anderem show_menu.php, show_dashboard.php, show_report.php, show_chart.php, show_login.php und show_v_menu.php.</w:t>
      </w:r>
    </w:p>
    <w:p>
      <w:pPr>
        <w:pStyle w:val="ListBullet"/>
      </w:pPr>
      <w:r>
        <w:t>Fruehere Alt-Namen gehoeren nicht mehr zum aktiven Kernbereich.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